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23337805" name="0f2b7a70-6b87-11f0-b2ca-9ddcb64488b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7139485" name="0f2b7a70-6b87-11f0-b2ca-9ddcb64488bb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5362897" name="123b7990-6b87-11f0-bf06-6f75c29dae1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2554769" name="123b7990-6b87-11f0-bf06-6f75c29dae1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40430348" name="5b530c30-6b8f-11f0-aac6-01480f0a7d2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6157946" name="5b530c30-6b8f-11f0-aac6-01480f0a7d2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04750848" name="5f4db970-6b8f-11f0-8490-496d7fef48a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5602138" name="5f4db970-6b8f-11f0-8490-496d7fef48a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Abwasserrohr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81530246" name="a8de02b0-6b90-11f0-ae21-f97fef07219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229995" name="a8de02b0-6b90-11f0-ae21-f97fef072196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07705481" name="ad7a2010-6b90-11f0-885a-fd61d520948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3661200" name="ad7a2010-6b90-11f0-885a-fd61d520948f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Glärnischstrasse 6, 8307 Effretikon Zürich</w:t>
          </w:r>
        </w:p>
        <w:p>
          <w:pPr>
            <w:spacing w:before="0" w:after="0"/>
          </w:pPr>
          <w:r>
            <w:t>418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